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D862A3" w:rsidRPr="00D862A3" w:rsidRDefault="00D862A3" w:rsidP="00D862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8</w:t>
      </w:r>
      <w:r w:rsidRPr="00D862A3">
        <w:rPr>
          <w:rFonts w:ascii="Times New Roman" w:eastAsiaTheme="minorEastAsia" w:hAnsi="Times New Roman"/>
          <w:b/>
          <w:sz w:val="27"/>
          <w:szCs w:val="27"/>
        </w:rPr>
        <w:t>3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-7-8/3</w:t>
      </w:r>
      <w:r w:rsidRPr="00D862A3">
        <w:rPr>
          <w:rFonts w:ascii="Times New Roman" w:eastAsiaTheme="minorEastAsia" w:hAnsi="Times New Roman"/>
          <w:b/>
          <w:sz w:val="27"/>
          <w:szCs w:val="27"/>
        </w:rPr>
        <w:t>70</w:t>
      </w:r>
    </w:p>
    <w:p w:rsidR="00D862A3" w:rsidRPr="00C23241" w:rsidRDefault="00D862A3" w:rsidP="00D862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E46AF7">
        <w:rPr>
          <w:rFonts w:ascii="Times New Roman" w:hAnsi="Times New Roman"/>
          <w:b/>
          <w:bCs/>
          <w:sz w:val="28"/>
          <w:szCs w:val="28"/>
          <w:lang w:val="uk-UA"/>
        </w:rPr>
        <w:t>Синюченко</w:t>
      </w:r>
      <w:proofErr w:type="spellEnd"/>
      <w:r w:rsidR="00E46AF7">
        <w:rPr>
          <w:rFonts w:ascii="Times New Roman" w:hAnsi="Times New Roman"/>
          <w:b/>
          <w:bCs/>
          <w:sz w:val="28"/>
          <w:szCs w:val="28"/>
          <w:lang w:val="uk-UA"/>
        </w:rPr>
        <w:t xml:space="preserve"> Ю.Г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D862A3" w:rsidRPr="001236B6" w:rsidRDefault="001A4C7A" w:rsidP="00D862A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E46AF7">
        <w:rPr>
          <w:rFonts w:ascii="Times New Roman" w:hAnsi="Times New Roman"/>
          <w:bCs/>
          <w:sz w:val="28"/>
          <w:szCs w:val="28"/>
          <w:lang w:val="uk-UA"/>
        </w:rPr>
        <w:t>Синюченка</w:t>
      </w:r>
      <w:proofErr w:type="spellEnd"/>
      <w:r w:rsidR="00E46AF7">
        <w:rPr>
          <w:rFonts w:ascii="Times New Roman" w:hAnsi="Times New Roman"/>
          <w:bCs/>
          <w:sz w:val="28"/>
          <w:szCs w:val="28"/>
          <w:lang w:val="uk-UA"/>
        </w:rPr>
        <w:t xml:space="preserve"> Юрія Георгійовича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D862A3" w:rsidRPr="00D862A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D862A3" w:rsidRPr="001236B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1A4C7A" w:rsidRPr="007D583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D862A3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D862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E46AF7">
        <w:rPr>
          <w:rFonts w:ascii="Times New Roman" w:hAnsi="Times New Roman"/>
          <w:bCs/>
          <w:sz w:val="28"/>
          <w:szCs w:val="28"/>
          <w:lang w:val="uk-UA"/>
        </w:rPr>
        <w:t>Синюченку</w:t>
      </w:r>
      <w:proofErr w:type="spellEnd"/>
      <w:r w:rsidR="00E46AF7">
        <w:rPr>
          <w:rFonts w:ascii="Times New Roman" w:hAnsi="Times New Roman"/>
          <w:bCs/>
          <w:sz w:val="28"/>
          <w:szCs w:val="28"/>
          <w:lang w:val="uk-UA"/>
        </w:rPr>
        <w:t xml:space="preserve"> Юрію Георгійовичу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EC4D42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EC0899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 0,</w:t>
      </w:r>
      <w:r w:rsidR="00EC4D42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EC0899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</w:t>
      </w:r>
      <w:r w:rsidR="00CA15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вул. </w:t>
      </w:r>
      <w:r w:rsidR="00E46AF7">
        <w:rPr>
          <w:rFonts w:ascii="Times New Roman" w:hAnsi="Times New Roman"/>
          <w:bCs/>
          <w:sz w:val="28"/>
          <w:szCs w:val="28"/>
          <w:lang w:val="uk-UA"/>
        </w:rPr>
        <w:t>Зарічна,4</w:t>
      </w:r>
      <w:r w:rsidR="0026187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840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256734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D862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256734" w:rsidRPr="00256734">
        <w:rPr>
          <w:lang w:val="uk-UA"/>
        </w:rPr>
        <w:t xml:space="preserve"> </w:t>
      </w:r>
      <w:proofErr w:type="spellStart"/>
      <w:r w:rsidR="00E46AF7">
        <w:rPr>
          <w:rFonts w:ascii="Times New Roman" w:hAnsi="Times New Roman"/>
          <w:bCs/>
          <w:sz w:val="28"/>
          <w:szCs w:val="28"/>
          <w:lang w:val="uk-UA"/>
        </w:rPr>
        <w:t>Синюченку</w:t>
      </w:r>
      <w:proofErr w:type="spellEnd"/>
      <w:r w:rsidR="00E46AF7">
        <w:rPr>
          <w:rFonts w:ascii="Times New Roman" w:hAnsi="Times New Roman"/>
          <w:bCs/>
          <w:sz w:val="28"/>
          <w:szCs w:val="28"/>
          <w:lang w:val="uk-UA"/>
        </w:rPr>
        <w:t xml:space="preserve"> Ю.Г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1A4C7A" w:rsidRPr="00B96262" w:rsidRDefault="001A4C7A" w:rsidP="00D862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D862A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87494E" w:rsidRDefault="0087494E" w:rsidP="00D862A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:rsidR="00B52E0B" w:rsidRPr="00825CDC" w:rsidRDefault="001A4C7A" w:rsidP="00D862A3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825CDC">
        <w:rPr>
          <w:b/>
          <w:sz w:val="28"/>
          <w:szCs w:val="28"/>
        </w:rPr>
        <w:t>Міський  голова                                    С.Волинський</w:t>
      </w:r>
    </w:p>
    <w:p w:rsidR="00C23241" w:rsidRPr="008A3AE8" w:rsidRDefault="00C23241" w:rsidP="00D862A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C23241" w:rsidRPr="008A3AE8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0840AF"/>
    <w:rsid w:val="00096434"/>
    <w:rsid w:val="00122A65"/>
    <w:rsid w:val="001A4C7A"/>
    <w:rsid w:val="001F46B0"/>
    <w:rsid w:val="00256734"/>
    <w:rsid w:val="00261874"/>
    <w:rsid w:val="00297B13"/>
    <w:rsid w:val="00317446"/>
    <w:rsid w:val="00385534"/>
    <w:rsid w:val="00402717"/>
    <w:rsid w:val="005A0493"/>
    <w:rsid w:val="00606D34"/>
    <w:rsid w:val="006F5B6A"/>
    <w:rsid w:val="00773856"/>
    <w:rsid w:val="007A0232"/>
    <w:rsid w:val="0081342E"/>
    <w:rsid w:val="00825CDC"/>
    <w:rsid w:val="00870D21"/>
    <w:rsid w:val="0087494E"/>
    <w:rsid w:val="008A3AE8"/>
    <w:rsid w:val="008D6670"/>
    <w:rsid w:val="00956534"/>
    <w:rsid w:val="00B31307"/>
    <w:rsid w:val="00B52E0B"/>
    <w:rsid w:val="00BF4B1F"/>
    <w:rsid w:val="00C227D5"/>
    <w:rsid w:val="00C23241"/>
    <w:rsid w:val="00C36CA8"/>
    <w:rsid w:val="00CA152D"/>
    <w:rsid w:val="00D862A3"/>
    <w:rsid w:val="00D87CE5"/>
    <w:rsid w:val="00DB10AC"/>
    <w:rsid w:val="00E0122C"/>
    <w:rsid w:val="00E46AF7"/>
    <w:rsid w:val="00EC0899"/>
    <w:rsid w:val="00EC4D42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21B9C-F338-4C17-96EC-038C8CC8C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2021-02-17T07:42:00Z</cp:lastPrinted>
  <dcterms:created xsi:type="dcterms:W3CDTF">2021-02-12T07:31:00Z</dcterms:created>
  <dcterms:modified xsi:type="dcterms:W3CDTF">2021-03-15T06:42:00Z</dcterms:modified>
</cp:coreProperties>
</file>